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392188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724087" name="e04f4190-b88f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Rohrbandage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7168098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925896" name="567470a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280184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1098388" name="9229c78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5683911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935283" name="ed890b9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3393491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236732" name="508d403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9768391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866898" name="66ddfd2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4706876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998669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7684306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7734602" name="e12f9e3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8213599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705155" name="8a406900-b88a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10429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916196" name="cffff0a0-b88a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-OG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7053432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8977766" name="de024120-b88b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6503650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530370" name="f5a3e810-b88b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8858633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5424531" name="0bb3a460-b88c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825188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429372" name="24f76290-b88c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4546151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931044" name="57e51ad0-b88c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6516880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5100124" name="f990b5d0-b88f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8476654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0625151" name="21ff0d50-b890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7511647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2569137" name="4d4ed9e0-b890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8768852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830328" name="672ed810-b890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1271320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719380" name="ca5d82a0-b891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5289755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6120484" name="e7b828a0-b891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9532178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99125" name="05f34390-b892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9660448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188667" name="17ed2980-b892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872151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340192" name="67194250-b892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9421777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571433" name="ddb0e8a0-b892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880484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370642" name="98540880-b894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1547132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460721" name="a9879130-b894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2919246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551602" name="0020c1b0-b895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482370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5923902" name="1429b180-b895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3798398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272238" name="70227670-b895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4816298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35816" name="1c759b00-b896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3446237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5839283" name="eadc1630-b897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1494225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1239903" name="f9f682e0-b897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6179850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3680584" name="093fa0b0-b898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415936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434391" name="5be92070-b898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8911368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333704" name="1bf5aab0-b898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9616342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6607889" name="95b481a0-b898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990197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405626" name="0fa6ebb0-b899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4609764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554145" name="bd8bfae0-b899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6940405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0376655" name="7f32b7b0-b89a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216599" name="70cd1f2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5664417" name="70cd1f20-c179-11f0-937d-2d416616e50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footer.xml" Type="http://schemas.openxmlformats.org/officeDocument/2006/relationships/footer" Id="rId4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